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C33" w:rsidRDefault="007F5C33" w:rsidP="007F5C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C33" w:rsidRPr="00097D11" w:rsidRDefault="007F5C33" w:rsidP="007F5C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F5C33" w:rsidRPr="00097D11" w:rsidRDefault="007F5C33" w:rsidP="007F5C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F5C33" w:rsidRPr="00097D11" w:rsidRDefault="007F5C33" w:rsidP="007F5C3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F5C33" w:rsidRDefault="007F5C33" w:rsidP="007F5C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F5C33" w:rsidRPr="008561A0" w:rsidRDefault="007F5C33" w:rsidP="007F5C3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7F5C33" w:rsidRPr="00842F34" w:rsidRDefault="007F5C33" w:rsidP="007F5C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 351</w:t>
      </w:r>
    </w:p>
    <w:p w:rsidR="00C36CA8" w:rsidRPr="00C23241" w:rsidRDefault="007F5C33" w:rsidP="007F5C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C36CA8" w:rsidRPr="00C227D5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 xml:space="preserve">«Про надання дозволу на </w:t>
      </w:r>
      <w:r w:rsidR="00C2282D">
        <w:rPr>
          <w:rFonts w:ascii="Times New Roman" w:hAnsi="Times New Roman"/>
          <w:b/>
          <w:sz w:val="28"/>
          <w:szCs w:val="28"/>
          <w:lang w:val="uk-UA"/>
        </w:rPr>
        <w:t>виготов</w:t>
      </w:r>
      <w:r w:rsidRPr="00F922E0">
        <w:rPr>
          <w:rFonts w:ascii="Times New Roman" w:hAnsi="Times New Roman"/>
          <w:b/>
          <w:sz w:val="28"/>
          <w:szCs w:val="28"/>
          <w:lang w:val="uk-UA"/>
        </w:rPr>
        <w:t>лення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702BD" w:rsidRPr="00F922E0" w:rsidRDefault="00C2282D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="00A702BD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ТОВ </w:t>
      </w:r>
      <w:r w:rsidR="00B56ECF"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«Поділля </w:t>
      </w:r>
      <w:proofErr w:type="spellStart"/>
      <w:r w:rsidR="00B56ECF">
        <w:rPr>
          <w:rFonts w:ascii="Times New Roman" w:hAnsi="Times New Roman"/>
          <w:b/>
          <w:bCs/>
          <w:sz w:val="28"/>
          <w:szCs w:val="28"/>
          <w:lang w:val="uk-UA"/>
        </w:rPr>
        <w:t>Агропродукт</w:t>
      </w:r>
      <w:proofErr w:type="spellEnd"/>
      <w:r w:rsidR="00B56ECF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6B0C26" w:rsidRDefault="00C36CA8" w:rsidP="00A45EF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C2282D">
        <w:rPr>
          <w:rFonts w:ascii="Times New Roman" w:hAnsi="Times New Roman"/>
          <w:bCs/>
          <w:sz w:val="28"/>
          <w:szCs w:val="28"/>
          <w:lang w:val="uk-UA"/>
        </w:rPr>
        <w:t>ТОВ «</w:t>
      </w:r>
      <w:r w:rsidR="00B56ECF">
        <w:rPr>
          <w:rFonts w:ascii="Times New Roman" w:hAnsi="Times New Roman"/>
          <w:bCs/>
          <w:sz w:val="28"/>
          <w:szCs w:val="28"/>
          <w:lang w:val="uk-UA"/>
        </w:rPr>
        <w:t xml:space="preserve">Поділля </w:t>
      </w:r>
      <w:proofErr w:type="spellStart"/>
      <w:r w:rsidR="00B56ECF">
        <w:rPr>
          <w:rFonts w:ascii="Times New Roman" w:hAnsi="Times New Roman"/>
          <w:bCs/>
          <w:sz w:val="28"/>
          <w:szCs w:val="28"/>
          <w:lang w:val="uk-UA"/>
        </w:rPr>
        <w:t>Агропродукт</w:t>
      </w:r>
      <w:proofErr w:type="spellEnd"/>
      <w:r w:rsidR="00C2282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>дозволу на виготовлення техніч</w:t>
      </w:r>
      <w:r w:rsidR="00C2282D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інвентаризації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C2282D">
        <w:rPr>
          <w:rFonts w:ascii="Times New Roman" w:hAnsi="Times New Roman"/>
          <w:sz w:val="28"/>
          <w:szCs w:val="28"/>
          <w:lang w:val="uk-UA"/>
        </w:rPr>
        <w:t>их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C2282D">
        <w:rPr>
          <w:rFonts w:ascii="Times New Roman" w:hAnsi="Times New Roman"/>
          <w:sz w:val="28"/>
          <w:szCs w:val="28"/>
          <w:lang w:val="uk-UA"/>
        </w:rPr>
        <w:t>о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C2282D">
        <w:rPr>
          <w:rFonts w:ascii="Times New Roman" w:hAnsi="Times New Roman"/>
          <w:sz w:val="28"/>
          <w:szCs w:val="28"/>
          <w:lang w:val="uk-UA"/>
        </w:rPr>
        <w:t>,</w:t>
      </w:r>
      <w:r w:rsidR="00C2282D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282D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Погребищенської міської ради (за межами с. </w:t>
      </w:r>
      <w:r w:rsidR="00B56ECF">
        <w:rPr>
          <w:rFonts w:ascii="Times New Roman" w:hAnsi="Times New Roman"/>
          <w:sz w:val="28"/>
          <w:szCs w:val="28"/>
          <w:lang w:val="uk-UA"/>
        </w:rPr>
        <w:t>Ординці</w:t>
      </w:r>
      <w:r w:rsidR="00C2282D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sz w:val="28"/>
          <w:szCs w:val="28"/>
          <w:lang w:val="uk-UA"/>
        </w:rPr>
        <w:t>в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ідповідно до стат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ей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65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, 122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, 186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, статей 35, 57 Закону України 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Про землеустрій</w:t>
      </w:r>
      <w:r w:rsidR="00B125BF" w:rsidRPr="002660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125BF" w:rsidRPr="008C2335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B125BF">
        <w:rPr>
          <w:rFonts w:ascii="Times New Roman" w:hAnsi="Times New Roman"/>
          <w:bCs/>
          <w:sz w:val="28"/>
          <w:szCs w:val="28"/>
          <w:lang w:val="uk-UA"/>
        </w:rPr>
        <w:t>дування в Україні»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45EF8" w:rsidRPr="00F922E0" w:rsidRDefault="00A45EF8" w:rsidP="00A45EF8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702BD" w:rsidRPr="00F922E0" w:rsidRDefault="006019FF" w:rsidP="004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B56ECF">
        <w:rPr>
          <w:rFonts w:ascii="Times New Roman" w:hAnsi="Times New Roman"/>
          <w:bCs/>
          <w:sz w:val="28"/>
          <w:szCs w:val="28"/>
          <w:lang w:val="uk-UA"/>
        </w:rPr>
        <w:t xml:space="preserve">ТОВ «Поділля </w:t>
      </w:r>
      <w:proofErr w:type="spellStart"/>
      <w:r w:rsidR="00B56ECF">
        <w:rPr>
          <w:rFonts w:ascii="Times New Roman" w:hAnsi="Times New Roman"/>
          <w:bCs/>
          <w:sz w:val="28"/>
          <w:szCs w:val="28"/>
          <w:lang w:val="uk-UA"/>
        </w:rPr>
        <w:t>Агропродукт</w:t>
      </w:r>
      <w:proofErr w:type="spellEnd"/>
      <w:r w:rsidR="00B56ECF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дозв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л на виготовлення технічної документації із землеустрою</w:t>
      </w:r>
      <w:r w:rsidR="00A45EF8" w:rsidRPr="00A45E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інвентаризації 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A45EF8">
        <w:rPr>
          <w:rFonts w:ascii="Times New Roman" w:hAnsi="Times New Roman"/>
          <w:sz w:val="28"/>
          <w:szCs w:val="28"/>
          <w:lang w:val="uk-UA"/>
        </w:rPr>
        <w:t>их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A45EF8">
        <w:rPr>
          <w:rFonts w:ascii="Times New Roman" w:hAnsi="Times New Roman"/>
          <w:sz w:val="28"/>
          <w:szCs w:val="28"/>
          <w:lang w:val="uk-UA"/>
        </w:rPr>
        <w:t>о</w:t>
      </w:r>
      <w:r w:rsidR="00A45EF8" w:rsidRPr="006019FF">
        <w:rPr>
          <w:rFonts w:ascii="Times New Roman" w:hAnsi="Times New Roman"/>
          <w:sz w:val="28"/>
          <w:szCs w:val="28"/>
          <w:lang w:val="uk-UA"/>
        </w:rPr>
        <w:t>к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 комунальної форми власності,</w:t>
      </w:r>
      <w:r w:rsidR="00A45EF8" w:rsidRPr="00C228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які розташовані у масиві земель сільськогосподарського призначення під польовими дорогами на території Погребищенської міської ради (за межами с. </w:t>
      </w:r>
      <w:r w:rsidR="00B56ECF">
        <w:rPr>
          <w:rFonts w:ascii="Times New Roman" w:hAnsi="Times New Roman"/>
          <w:sz w:val="28"/>
          <w:szCs w:val="28"/>
          <w:lang w:val="uk-UA"/>
        </w:rPr>
        <w:t>Ординці</w:t>
      </w:r>
      <w:r w:rsidR="00A45EF8">
        <w:rPr>
          <w:rFonts w:ascii="Times New Roman" w:hAnsi="Times New Roman"/>
          <w:sz w:val="28"/>
          <w:szCs w:val="28"/>
          <w:lang w:val="uk-UA"/>
        </w:rPr>
        <w:t>) Вінницького району Вінницької області</w:t>
      </w:r>
      <w:r w:rsidR="00A702BD" w:rsidRP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5EF8">
        <w:rPr>
          <w:rFonts w:ascii="Times New Roman" w:hAnsi="Times New Roman"/>
          <w:sz w:val="28"/>
          <w:szCs w:val="28"/>
          <w:lang w:val="uk-UA"/>
        </w:rPr>
        <w:t xml:space="preserve">загальною площею </w:t>
      </w:r>
      <w:r w:rsidR="00B56ECF">
        <w:rPr>
          <w:rFonts w:ascii="Times New Roman" w:hAnsi="Times New Roman"/>
          <w:sz w:val="28"/>
          <w:szCs w:val="28"/>
          <w:lang w:val="uk-UA"/>
        </w:rPr>
        <w:t xml:space="preserve">1,5000 </w:t>
      </w:r>
      <w:r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45EF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45EF8" w:rsidRDefault="006019FF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216C0E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B56ECF">
        <w:rPr>
          <w:rFonts w:ascii="Times New Roman" w:hAnsi="Times New Roman"/>
          <w:bCs/>
          <w:sz w:val="28"/>
          <w:szCs w:val="28"/>
          <w:lang w:val="uk-UA"/>
        </w:rPr>
        <w:t xml:space="preserve">ТОВ «Поділля </w:t>
      </w:r>
      <w:proofErr w:type="spellStart"/>
      <w:r w:rsidR="00B56ECF">
        <w:rPr>
          <w:rFonts w:ascii="Times New Roman" w:hAnsi="Times New Roman"/>
          <w:bCs/>
          <w:sz w:val="28"/>
          <w:szCs w:val="28"/>
          <w:lang w:val="uk-UA"/>
        </w:rPr>
        <w:t>Агропродукт</w:t>
      </w:r>
      <w:proofErr w:type="spellEnd"/>
      <w:r w:rsidR="00B56EC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 виготовити технічну документацію  відповідно вимог чинного законодавства.</w:t>
      </w:r>
    </w:p>
    <w:p w:rsidR="00A47668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B56ECF" w:rsidRDefault="00B56EC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:rsidR="00A45EF8" w:rsidRPr="00F922E0" w:rsidRDefault="00A45EF8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06D34" w:rsidRPr="008A3AE8" w:rsidRDefault="00A702BD" w:rsidP="00B125BF">
      <w:pPr>
        <w:pStyle w:val="a4"/>
        <w:tabs>
          <w:tab w:val="left" w:pos="1230"/>
        </w:tabs>
        <w:ind w:left="0" w:right="-143" w:firstLine="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C36CA8" w:rsidRPr="00A702BD">
        <w:rPr>
          <w:b/>
          <w:sz w:val="28"/>
          <w:szCs w:val="28"/>
        </w:rPr>
        <w:t>іський  голова                                    С.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</w:p>
    <w:sectPr w:rsidR="00606D34" w:rsidRPr="008A3AE8" w:rsidSect="00A45EF8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46C87"/>
    <w:rsid w:val="00122A65"/>
    <w:rsid w:val="001A4C7A"/>
    <w:rsid w:val="001F46B0"/>
    <w:rsid w:val="00216C0E"/>
    <w:rsid w:val="00297B13"/>
    <w:rsid w:val="0030049A"/>
    <w:rsid w:val="00317446"/>
    <w:rsid w:val="00385534"/>
    <w:rsid w:val="00402717"/>
    <w:rsid w:val="00487549"/>
    <w:rsid w:val="004E3D89"/>
    <w:rsid w:val="005A0493"/>
    <w:rsid w:val="006019FF"/>
    <w:rsid w:val="00606D34"/>
    <w:rsid w:val="006B0C26"/>
    <w:rsid w:val="006F5B6A"/>
    <w:rsid w:val="00773856"/>
    <w:rsid w:val="007B4699"/>
    <w:rsid w:val="007F5C33"/>
    <w:rsid w:val="0081342E"/>
    <w:rsid w:val="00870D21"/>
    <w:rsid w:val="0087494E"/>
    <w:rsid w:val="008A3AE8"/>
    <w:rsid w:val="008D6670"/>
    <w:rsid w:val="00956534"/>
    <w:rsid w:val="00961166"/>
    <w:rsid w:val="00A33C55"/>
    <w:rsid w:val="00A45EF8"/>
    <w:rsid w:val="00A47668"/>
    <w:rsid w:val="00A702BD"/>
    <w:rsid w:val="00AA123F"/>
    <w:rsid w:val="00B0621D"/>
    <w:rsid w:val="00B125BF"/>
    <w:rsid w:val="00B31307"/>
    <w:rsid w:val="00B52E0B"/>
    <w:rsid w:val="00B56ECF"/>
    <w:rsid w:val="00C11A61"/>
    <w:rsid w:val="00C227D5"/>
    <w:rsid w:val="00C2282D"/>
    <w:rsid w:val="00C23241"/>
    <w:rsid w:val="00C36CA8"/>
    <w:rsid w:val="00D87CE5"/>
    <w:rsid w:val="00DB10AC"/>
    <w:rsid w:val="00EB4C66"/>
    <w:rsid w:val="00F05318"/>
    <w:rsid w:val="00F922E0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73857-255C-4B9B-A234-CC548A212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2021-07-19T13:33:00Z</cp:lastPrinted>
  <dcterms:created xsi:type="dcterms:W3CDTF">2022-02-08T10:01:00Z</dcterms:created>
  <dcterms:modified xsi:type="dcterms:W3CDTF">2022-02-18T07:38:00Z</dcterms:modified>
</cp:coreProperties>
</file>